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DE21FC" w14:textId="77777777" w:rsidR="0017539A" w:rsidRPr="00D2698F" w:rsidRDefault="00000000">
      <w:pPr>
        <w:jc w:val="center"/>
      </w:pPr>
      <w:r w:rsidRPr="00D2698F">
        <w:rPr>
          <w:rFonts w:eastAsia="Times New Roman" w:cs="Times New Roman"/>
          <w:b/>
          <w:sz w:val="24"/>
        </w:rPr>
        <w:t>WYKAZ REALIZACJI PODOBNYCH</w:t>
      </w:r>
    </w:p>
    <w:p w14:paraId="6BCA9789" w14:textId="77777777" w:rsidR="0017539A" w:rsidRPr="00D2698F" w:rsidRDefault="00000000">
      <w:pPr>
        <w:spacing w:after="80"/>
        <w:jc w:val="center"/>
      </w:pPr>
      <w:r w:rsidRPr="00D2698F">
        <w:rPr>
          <w:rFonts w:eastAsia="Times New Roman" w:cs="Times New Roman"/>
          <w:i/>
          <w:sz w:val="17"/>
        </w:rPr>
        <w:t>Podmiotowy środek dowodowy – na wezwanie Zamawiającego</w:t>
      </w:r>
    </w:p>
    <w:p w14:paraId="56245E8D" w14:textId="77777777" w:rsidR="0017539A" w:rsidRPr="00D2698F" w:rsidRDefault="00000000">
      <w:pPr>
        <w:spacing w:after="120"/>
        <w:jc w:val="center"/>
      </w:pPr>
      <w:r w:rsidRPr="00D2698F">
        <w:rPr>
          <w:rFonts w:eastAsia="Times New Roman" w:cs="Times New Roman"/>
          <w:b/>
          <w:sz w:val="16"/>
        </w:rPr>
        <w:t>„Zaprojektowanie, dostawa i montaż scenografii do Centrów Edukacji Bezpieczeństwa dla dzieci w Chojnowie oraz Legnicy dla KM PSP w Legnicy.”</w:t>
      </w:r>
      <w:r w:rsidRPr="00D2698F">
        <w:rPr>
          <w:rFonts w:eastAsia="Times New Roman" w:cs="Times New Roman"/>
          <w:b/>
          <w:sz w:val="16"/>
        </w:rPr>
        <w:br/>
        <w:t>Oznaczenie postępowania: MT.2370.02.2026</w:t>
      </w:r>
    </w:p>
    <w:p w14:paraId="4C4C23C2" w14:textId="77777777" w:rsidR="0017539A" w:rsidRPr="00D2698F" w:rsidRDefault="00000000">
      <w:r w:rsidRPr="00D2698F">
        <w:rPr>
          <w:rFonts w:eastAsia="Times New Roman" w:cs="Times New Roman"/>
          <w:b/>
        </w:rPr>
        <w:t xml:space="preserve">Nazwa / firma Wykonawcy: </w:t>
      </w:r>
      <w:r w:rsidRPr="00D2698F">
        <w:rPr>
          <w:rFonts w:eastAsia="Times New Roman" w:cs="Times New Roman"/>
        </w:rPr>
        <w:t>...............................................................................................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53"/>
        <w:gridCol w:w="1465"/>
        <w:gridCol w:w="3588"/>
        <w:gridCol w:w="1238"/>
        <w:gridCol w:w="1409"/>
        <w:gridCol w:w="2361"/>
        <w:gridCol w:w="1409"/>
        <w:gridCol w:w="1578"/>
        <w:gridCol w:w="1967"/>
      </w:tblGrid>
      <w:tr w:rsidR="0017539A" w:rsidRPr="00D2698F" w14:paraId="7FF78E9E" w14:textId="77777777">
        <w:trPr>
          <w:tblHeader/>
          <w:jc w:val="center"/>
        </w:trPr>
        <w:tc>
          <w:tcPr>
            <w:tcW w:w="454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004AFD5" w14:textId="77777777" w:rsidR="0017539A" w:rsidRPr="00D2698F" w:rsidRDefault="00000000">
            <w:pPr>
              <w:spacing w:after="0"/>
              <w:jc w:val="center"/>
            </w:pPr>
            <w:r w:rsidRPr="00D2698F">
              <w:rPr>
                <w:rFonts w:eastAsia="Times New Roman" w:cs="Times New Roman"/>
                <w:b/>
                <w:sz w:val="14"/>
              </w:rPr>
              <w:t>Lp.</w:t>
            </w:r>
          </w:p>
        </w:tc>
        <w:tc>
          <w:tcPr>
            <w:tcW w:w="1474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EDA367F" w14:textId="77777777" w:rsidR="0017539A" w:rsidRPr="00D2698F" w:rsidRDefault="00000000">
            <w:pPr>
              <w:spacing w:after="0"/>
              <w:jc w:val="center"/>
            </w:pPr>
            <w:r w:rsidRPr="00D2698F">
              <w:rPr>
                <w:rFonts w:eastAsia="Times New Roman" w:cs="Times New Roman"/>
                <w:b/>
                <w:sz w:val="14"/>
              </w:rPr>
              <w:t>Rodzaj świadczenia (dostawa / usługa)</w:t>
            </w:r>
          </w:p>
        </w:tc>
        <w:tc>
          <w:tcPr>
            <w:tcW w:w="3628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469A836" w14:textId="77777777" w:rsidR="0017539A" w:rsidRPr="00D2698F" w:rsidRDefault="00000000">
            <w:pPr>
              <w:spacing w:after="0"/>
              <w:jc w:val="center"/>
            </w:pPr>
            <w:r w:rsidRPr="00D2698F">
              <w:rPr>
                <w:rFonts w:eastAsia="Times New Roman" w:cs="Times New Roman"/>
                <w:b/>
                <w:sz w:val="14"/>
              </w:rPr>
              <w:t>Przedmiot i zakres realizacji</w:t>
            </w:r>
          </w:p>
        </w:tc>
        <w:tc>
          <w:tcPr>
            <w:tcW w:w="1247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467060C" w14:textId="77777777" w:rsidR="0017539A" w:rsidRPr="00D2698F" w:rsidRDefault="00000000">
            <w:pPr>
              <w:spacing w:after="0"/>
              <w:jc w:val="center"/>
            </w:pPr>
            <w:r w:rsidRPr="00D2698F">
              <w:rPr>
                <w:rFonts w:eastAsia="Times New Roman" w:cs="Times New Roman"/>
                <w:b/>
                <w:sz w:val="14"/>
              </w:rPr>
              <w:t>Wartość brutto [zł]</w:t>
            </w:r>
          </w:p>
        </w:tc>
        <w:tc>
          <w:tcPr>
            <w:tcW w:w="1417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F5FB974" w14:textId="77777777" w:rsidR="0017539A" w:rsidRPr="00D2698F" w:rsidRDefault="00000000">
            <w:pPr>
              <w:spacing w:after="0"/>
              <w:jc w:val="center"/>
            </w:pPr>
            <w:r w:rsidRPr="00D2698F">
              <w:rPr>
                <w:rFonts w:eastAsia="Times New Roman" w:cs="Times New Roman"/>
                <w:b/>
                <w:sz w:val="14"/>
              </w:rPr>
              <w:t>Okres wykonania / data zakończenia</w:t>
            </w:r>
          </w:p>
        </w:tc>
        <w:tc>
          <w:tcPr>
            <w:tcW w:w="2381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65A485F" w14:textId="77777777" w:rsidR="0017539A" w:rsidRPr="00D2698F" w:rsidRDefault="00000000">
            <w:pPr>
              <w:spacing w:after="0"/>
              <w:jc w:val="center"/>
            </w:pPr>
            <w:r w:rsidRPr="00D2698F">
              <w:rPr>
                <w:rFonts w:eastAsia="Times New Roman" w:cs="Times New Roman"/>
                <w:b/>
                <w:sz w:val="14"/>
              </w:rPr>
              <w:t>Zamawiający / odbiorca</w:t>
            </w:r>
          </w:p>
        </w:tc>
        <w:tc>
          <w:tcPr>
            <w:tcW w:w="1417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09724F3" w14:textId="77777777" w:rsidR="0017539A" w:rsidRPr="00D2698F" w:rsidRDefault="00000000">
            <w:pPr>
              <w:spacing w:after="0"/>
              <w:jc w:val="center"/>
            </w:pPr>
            <w:r w:rsidRPr="00D2698F">
              <w:rPr>
                <w:rFonts w:eastAsia="Times New Roman" w:cs="Times New Roman"/>
                <w:b/>
                <w:sz w:val="14"/>
              </w:rPr>
              <w:t>Scenografia / trwała zabudowa</w:t>
            </w:r>
          </w:p>
        </w:tc>
        <w:tc>
          <w:tcPr>
            <w:tcW w:w="1587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1716036" w14:textId="77777777" w:rsidR="0017539A" w:rsidRPr="00D2698F" w:rsidRDefault="00000000">
            <w:pPr>
              <w:spacing w:after="0"/>
              <w:jc w:val="center"/>
            </w:pPr>
            <w:r w:rsidRPr="00D2698F">
              <w:rPr>
                <w:rFonts w:eastAsia="Times New Roman" w:cs="Times New Roman"/>
                <w:b/>
                <w:sz w:val="14"/>
              </w:rPr>
              <w:t>Integracja AV / interaktywna</w:t>
            </w:r>
          </w:p>
        </w:tc>
        <w:tc>
          <w:tcPr>
            <w:tcW w:w="1984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584BA9A" w14:textId="77777777" w:rsidR="0017539A" w:rsidRPr="00D2698F" w:rsidRDefault="00000000">
            <w:pPr>
              <w:spacing w:after="0"/>
              <w:jc w:val="center"/>
            </w:pPr>
            <w:r w:rsidRPr="00D2698F">
              <w:rPr>
                <w:rFonts w:eastAsia="Times New Roman" w:cs="Times New Roman"/>
                <w:b/>
                <w:sz w:val="14"/>
              </w:rPr>
              <w:t>Dowód należytego wykonania</w:t>
            </w:r>
          </w:p>
        </w:tc>
      </w:tr>
      <w:tr w:rsidR="0017539A" w:rsidRPr="00D2698F" w14:paraId="5E085340" w14:textId="77777777">
        <w:trPr>
          <w:jc w:val="center"/>
        </w:trPr>
        <w:tc>
          <w:tcPr>
            <w:tcW w:w="454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72745B3" w14:textId="77777777" w:rsidR="0017539A" w:rsidRPr="00D2698F" w:rsidRDefault="00000000">
            <w:pPr>
              <w:spacing w:after="0"/>
            </w:pPr>
            <w:r w:rsidRPr="00D2698F">
              <w:rPr>
                <w:rFonts w:eastAsia="Times New Roman" w:cs="Times New Roman"/>
                <w:sz w:val="14"/>
              </w:rPr>
              <w:t>1</w:t>
            </w:r>
          </w:p>
        </w:tc>
        <w:tc>
          <w:tcPr>
            <w:tcW w:w="1474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8A9B913" w14:textId="77777777" w:rsidR="0017539A" w:rsidRPr="00D2698F" w:rsidRDefault="0017539A">
            <w:pPr>
              <w:spacing w:after="0"/>
            </w:pPr>
          </w:p>
        </w:tc>
        <w:tc>
          <w:tcPr>
            <w:tcW w:w="362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22DC799" w14:textId="77777777" w:rsidR="0017539A" w:rsidRPr="00D2698F" w:rsidRDefault="0017539A">
            <w:pPr>
              <w:spacing w:after="0"/>
            </w:pPr>
          </w:p>
        </w:tc>
        <w:tc>
          <w:tcPr>
            <w:tcW w:w="124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14F0D2C" w14:textId="77777777" w:rsidR="0017539A" w:rsidRPr="00D2698F" w:rsidRDefault="0017539A">
            <w:pPr>
              <w:spacing w:after="0"/>
            </w:pPr>
          </w:p>
        </w:tc>
        <w:tc>
          <w:tcPr>
            <w:tcW w:w="141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0B953F7" w14:textId="77777777" w:rsidR="0017539A" w:rsidRPr="00D2698F" w:rsidRDefault="0017539A">
            <w:pPr>
              <w:spacing w:after="0"/>
            </w:pPr>
          </w:p>
        </w:tc>
        <w:tc>
          <w:tcPr>
            <w:tcW w:w="238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0D6CB53" w14:textId="77777777" w:rsidR="0017539A" w:rsidRPr="00D2698F" w:rsidRDefault="0017539A">
            <w:pPr>
              <w:spacing w:after="0"/>
            </w:pPr>
          </w:p>
        </w:tc>
        <w:tc>
          <w:tcPr>
            <w:tcW w:w="141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B430985" w14:textId="77777777" w:rsidR="0017539A" w:rsidRPr="00D2698F" w:rsidRDefault="0017539A">
            <w:pPr>
              <w:spacing w:after="0"/>
            </w:pPr>
          </w:p>
        </w:tc>
        <w:tc>
          <w:tcPr>
            <w:tcW w:w="158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5D0F481" w14:textId="77777777" w:rsidR="0017539A" w:rsidRPr="00D2698F" w:rsidRDefault="0017539A">
            <w:pPr>
              <w:spacing w:after="0"/>
            </w:pPr>
          </w:p>
        </w:tc>
        <w:tc>
          <w:tcPr>
            <w:tcW w:w="1984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C40D3BF" w14:textId="77777777" w:rsidR="0017539A" w:rsidRPr="00D2698F" w:rsidRDefault="0017539A">
            <w:pPr>
              <w:spacing w:after="0"/>
            </w:pPr>
          </w:p>
        </w:tc>
      </w:tr>
      <w:tr w:rsidR="0017539A" w:rsidRPr="00D2698F" w14:paraId="431F6318" w14:textId="77777777">
        <w:trPr>
          <w:jc w:val="center"/>
        </w:trPr>
        <w:tc>
          <w:tcPr>
            <w:tcW w:w="454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06EAAAD" w14:textId="77777777" w:rsidR="0017539A" w:rsidRPr="00D2698F" w:rsidRDefault="00000000">
            <w:pPr>
              <w:spacing w:after="0"/>
            </w:pPr>
            <w:r w:rsidRPr="00D2698F">
              <w:rPr>
                <w:rFonts w:eastAsia="Times New Roman" w:cs="Times New Roman"/>
                <w:sz w:val="14"/>
              </w:rPr>
              <w:t>2</w:t>
            </w:r>
          </w:p>
        </w:tc>
        <w:tc>
          <w:tcPr>
            <w:tcW w:w="1474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0965BF5" w14:textId="77777777" w:rsidR="0017539A" w:rsidRPr="00D2698F" w:rsidRDefault="0017539A">
            <w:pPr>
              <w:spacing w:after="0"/>
            </w:pPr>
          </w:p>
        </w:tc>
        <w:tc>
          <w:tcPr>
            <w:tcW w:w="362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35286D2" w14:textId="77777777" w:rsidR="0017539A" w:rsidRPr="00D2698F" w:rsidRDefault="0017539A">
            <w:pPr>
              <w:spacing w:after="0"/>
            </w:pPr>
          </w:p>
        </w:tc>
        <w:tc>
          <w:tcPr>
            <w:tcW w:w="124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00AE9D6" w14:textId="77777777" w:rsidR="0017539A" w:rsidRPr="00D2698F" w:rsidRDefault="0017539A">
            <w:pPr>
              <w:spacing w:after="0"/>
            </w:pPr>
          </w:p>
        </w:tc>
        <w:tc>
          <w:tcPr>
            <w:tcW w:w="141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DB99A23" w14:textId="09B037CC" w:rsidR="0017539A" w:rsidRPr="00D2698F" w:rsidRDefault="00557AE9">
            <w:pPr>
              <w:spacing w:after="0"/>
            </w:pPr>
            <w:r>
              <w:t xml:space="preserve"> </w:t>
            </w:r>
          </w:p>
        </w:tc>
        <w:tc>
          <w:tcPr>
            <w:tcW w:w="238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45AF559" w14:textId="77777777" w:rsidR="0017539A" w:rsidRPr="00D2698F" w:rsidRDefault="0017539A">
            <w:pPr>
              <w:spacing w:after="0"/>
            </w:pPr>
          </w:p>
        </w:tc>
        <w:tc>
          <w:tcPr>
            <w:tcW w:w="141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0833FDB" w14:textId="77777777" w:rsidR="0017539A" w:rsidRPr="00D2698F" w:rsidRDefault="0017539A">
            <w:pPr>
              <w:spacing w:after="0"/>
            </w:pPr>
          </w:p>
        </w:tc>
        <w:tc>
          <w:tcPr>
            <w:tcW w:w="158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6359D63" w14:textId="77777777" w:rsidR="0017539A" w:rsidRPr="00D2698F" w:rsidRDefault="0017539A">
            <w:pPr>
              <w:spacing w:after="0"/>
            </w:pPr>
          </w:p>
        </w:tc>
        <w:tc>
          <w:tcPr>
            <w:tcW w:w="1984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1E396DC" w14:textId="77777777" w:rsidR="0017539A" w:rsidRPr="00D2698F" w:rsidRDefault="0017539A">
            <w:pPr>
              <w:spacing w:after="0"/>
            </w:pPr>
          </w:p>
        </w:tc>
      </w:tr>
      <w:tr w:rsidR="0017539A" w:rsidRPr="00D2698F" w14:paraId="03949AE2" w14:textId="77777777">
        <w:trPr>
          <w:jc w:val="center"/>
        </w:trPr>
        <w:tc>
          <w:tcPr>
            <w:tcW w:w="454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6295C39" w14:textId="77777777" w:rsidR="0017539A" w:rsidRPr="00D2698F" w:rsidRDefault="00000000">
            <w:pPr>
              <w:spacing w:after="0"/>
            </w:pPr>
            <w:r w:rsidRPr="00D2698F">
              <w:rPr>
                <w:rFonts w:eastAsia="Times New Roman" w:cs="Times New Roman"/>
                <w:sz w:val="14"/>
              </w:rPr>
              <w:t>3</w:t>
            </w:r>
          </w:p>
        </w:tc>
        <w:tc>
          <w:tcPr>
            <w:tcW w:w="1474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BC3BBA5" w14:textId="77777777" w:rsidR="0017539A" w:rsidRPr="00D2698F" w:rsidRDefault="0017539A">
            <w:pPr>
              <w:spacing w:after="0"/>
            </w:pPr>
          </w:p>
        </w:tc>
        <w:tc>
          <w:tcPr>
            <w:tcW w:w="362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F02609D" w14:textId="77777777" w:rsidR="0017539A" w:rsidRPr="00D2698F" w:rsidRDefault="0017539A">
            <w:pPr>
              <w:spacing w:after="0"/>
            </w:pPr>
          </w:p>
        </w:tc>
        <w:tc>
          <w:tcPr>
            <w:tcW w:w="124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9413F4D" w14:textId="77777777" w:rsidR="0017539A" w:rsidRPr="00D2698F" w:rsidRDefault="0017539A">
            <w:pPr>
              <w:spacing w:after="0"/>
            </w:pPr>
          </w:p>
        </w:tc>
        <w:tc>
          <w:tcPr>
            <w:tcW w:w="141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72645C3" w14:textId="77777777" w:rsidR="0017539A" w:rsidRPr="00D2698F" w:rsidRDefault="0017539A">
            <w:pPr>
              <w:spacing w:after="0"/>
            </w:pPr>
          </w:p>
        </w:tc>
        <w:tc>
          <w:tcPr>
            <w:tcW w:w="238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24F2D0B" w14:textId="77777777" w:rsidR="0017539A" w:rsidRPr="00D2698F" w:rsidRDefault="0017539A">
            <w:pPr>
              <w:spacing w:after="0"/>
            </w:pPr>
          </w:p>
        </w:tc>
        <w:tc>
          <w:tcPr>
            <w:tcW w:w="141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27FEBB8" w14:textId="77777777" w:rsidR="0017539A" w:rsidRPr="00D2698F" w:rsidRDefault="0017539A">
            <w:pPr>
              <w:spacing w:after="0"/>
            </w:pPr>
          </w:p>
        </w:tc>
        <w:tc>
          <w:tcPr>
            <w:tcW w:w="158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082BAD3" w14:textId="77777777" w:rsidR="0017539A" w:rsidRPr="00D2698F" w:rsidRDefault="0017539A">
            <w:pPr>
              <w:spacing w:after="0"/>
            </w:pPr>
          </w:p>
        </w:tc>
        <w:tc>
          <w:tcPr>
            <w:tcW w:w="1984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2460757" w14:textId="77777777" w:rsidR="0017539A" w:rsidRPr="00D2698F" w:rsidRDefault="0017539A">
            <w:pPr>
              <w:spacing w:after="0"/>
            </w:pPr>
          </w:p>
        </w:tc>
      </w:tr>
      <w:tr w:rsidR="0017539A" w:rsidRPr="00D2698F" w14:paraId="1D61BDFA" w14:textId="77777777">
        <w:trPr>
          <w:jc w:val="center"/>
        </w:trPr>
        <w:tc>
          <w:tcPr>
            <w:tcW w:w="454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7067065" w14:textId="77777777" w:rsidR="0017539A" w:rsidRPr="00D2698F" w:rsidRDefault="00000000">
            <w:pPr>
              <w:spacing w:after="0"/>
            </w:pPr>
            <w:r w:rsidRPr="00D2698F">
              <w:rPr>
                <w:rFonts w:eastAsia="Times New Roman" w:cs="Times New Roman"/>
                <w:sz w:val="14"/>
              </w:rPr>
              <w:t>4</w:t>
            </w:r>
          </w:p>
        </w:tc>
        <w:tc>
          <w:tcPr>
            <w:tcW w:w="1474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D12B78B" w14:textId="77777777" w:rsidR="0017539A" w:rsidRPr="00D2698F" w:rsidRDefault="0017539A">
            <w:pPr>
              <w:spacing w:after="0"/>
            </w:pPr>
          </w:p>
        </w:tc>
        <w:tc>
          <w:tcPr>
            <w:tcW w:w="362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2183C37" w14:textId="77777777" w:rsidR="0017539A" w:rsidRPr="00D2698F" w:rsidRDefault="0017539A">
            <w:pPr>
              <w:spacing w:after="0"/>
            </w:pPr>
          </w:p>
        </w:tc>
        <w:tc>
          <w:tcPr>
            <w:tcW w:w="124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6CAF953" w14:textId="77777777" w:rsidR="0017539A" w:rsidRPr="00D2698F" w:rsidRDefault="0017539A">
            <w:pPr>
              <w:spacing w:after="0"/>
            </w:pPr>
          </w:p>
        </w:tc>
        <w:tc>
          <w:tcPr>
            <w:tcW w:w="141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3CBBBD8" w14:textId="77777777" w:rsidR="0017539A" w:rsidRPr="00D2698F" w:rsidRDefault="0017539A">
            <w:pPr>
              <w:spacing w:after="0"/>
            </w:pPr>
          </w:p>
        </w:tc>
        <w:tc>
          <w:tcPr>
            <w:tcW w:w="238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9F22D60" w14:textId="77777777" w:rsidR="0017539A" w:rsidRPr="00D2698F" w:rsidRDefault="0017539A">
            <w:pPr>
              <w:spacing w:after="0"/>
            </w:pPr>
          </w:p>
        </w:tc>
        <w:tc>
          <w:tcPr>
            <w:tcW w:w="141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AC3A8E5" w14:textId="77777777" w:rsidR="0017539A" w:rsidRPr="00D2698F" w:rsidRDefault="0017539A">
            <w:pPr>
              <w:spacing w:after="0"/>
            </w:pPr>
          </w:p>
        </w:tc>
        <w:tc>
          <w:tcPr>
            <w:tcW w:w="158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F333E1F" w14:textId="77777777" w:rsidR="0017539A" w:rsidRPr="00D2698F" w:rsidRDefault="0017539A">
            <w:pPr>
              <w:spacing w:after="0"/>
            </w:pPr>
          </w:p>
        </w:tc>
        <w:tc>
          <w:tcPr>
            <w:tcW w:w="1984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BE2F871" w14:textId="77777777" w:rsidR="0017539A" w:rsidRPr="00D2698F" w:rsidRDefault="0017539A">
            <w:pPr>
              <w:spacing w:after="0"/>
            </w:pPr>
          </w:p>
        </w:tc>
      </w:tr>
      <w:tr w:rsidR="0017539A" w:rsidRPr="00D2698F" w14:paraId="428F3279" w14:textId="77777777">
        <w:trPr>
          <w:jc w:val="center"/>
        </w:trPr>
        <w:tc>
          <w:tcPr>
            <w:tcW w:w="454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9C1D8C4" w14:textId="77777777" w:rsidR="0017539A" w:rsidRPr="00D2698F" w:rsidRDefault="00000000">
            <w:pPr>
              <w:spacing w:after="0"/>
            </w:pPr>
            <w:r w:rsidRPr="00D2698F">
              <w:rPr>
                <w:rFonts w:eastAsia="Times New Roman" w:cs="Times New Roman"/>
                <w:sz w:val="14"/>
              </w:rPr>
              <w:t>5</w:t>
            </w:r>
          </w:p>
        </w:tc>
        <w:tc>
          <w:tcPr>
            <w:tcW w:w="1474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CA5B2D8" w14:textId="77777777" w:rsidR="0017539A" w:rsidRPr="00D2698F" w:rsidRDefault="0017539A">
            <w:pPr>
              <w:spacing w:after="0"/>
            </w:pPr>
          </w:p>
        </w:tc>
        <w:tc>
          <w:tcPr>
            <w:tcW w:w="362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BCAC190" w14:textId="77777777" w:rsidR="0017539A" w:rsidRPr="00D2698F" w:rsidRDefault="0017539A">
            <w:pPr>
              <w:spacing w:after="0"/>
            </w:pPr>
          </w:p>
        </w:tc>
        <w:tc>
          <w:tcPr>
            <w:tcW w:w="124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C709AE3" w14:textId="77777777" w:rsidR="0017539A" w:rsidRPr="00D2698F" w:rsidRDefault="0017539A">
            <w:pPr>
              <w:spacing w:after="0"/>
            </w:pPr>
          </w:p>
        </w:tc>
        <w:tc>
          <w:tcPr>
            <w:tcW w:w="141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6F2CDC1" w14:textId="77777777" w:rsidR="0017539A" w:rsidRPr="00D2698F" w:rsidRDefault="0017539A">
            <w:pPr>
              <w:spacing w:after="0"/>
            </w:pPr>
          </w:p>
        </w:tc>
        <w:tc>
          <w:tcPr>
            <w:tcW w:w="238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BCC5669" w14:textId="77777777" w:rsidR="0017539A" w:rsidRPr="00D2698F" w:rsidRDefault="0017539A">
            <w:pPr>
              <w:spacing w:after="0"/>
            </w:pPr>
          </w:p>
        </w:tc>
        <w:tc>
          <w:tcPr>
            <w:tcW w:w="141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91B9FD6" w14:textId="77777777" w:rsidR="0017539A" w:rsidRPr="00D2698F" w:rsidRDefault="0017539A">
            <w:pPr>
              <w:spacing w:after="0"/>
            </w:pPr>
          </w:p>
        </w:tc>
        <w:tc>
          <w:tcPr>
            <w:tcW w:w="158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3CF963A" w14:textId="77777777" w:rsidR="0017539A" w:rsidRPr="00D2698F" w:rsidRDefault="0017539A">
            <w:pPr>
              <w:spacing w:after="0"/>
            </w:pPr>
          </w:p>
        </w:tc>
        <w:tc>
          <w:tcPr>
            <w:tcW w:w="1984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DC325D4" w14:textId="77777777" w:rsidR="0017539A" w:rsidRPr="00D2698F" w:rsidRDefault="0017539A">
            <w:pPr>
              <w:spacing w:after="0"/>
            </w:pPr>
          </w:p>
        </w:tc>
      </w:tr>
    </w:tbl>
    <w:p w14:paraId="0A901A8F" w14:textId="77777777" w:rsidR="0017539A" w:rsidRPr="00D2698F" w:rsidRDefault="00000000">
      <w:r w:rsidRPr="00D2698F">
        <w:rPr>
          <w:rFonts w:eastAsia="Times New Roman" w:cs="Times New Roman"/>
          <w:sz w:val="15"/>
        </w:rPr>
        <w:t>Wykaz obejmuje dostawy lub usługi wykonane nie wcześniej niż w okresie ostatnich 4 lat przed upływem terminu składania ofert; jeżeli okres działalności Wykonawcy jest krótszy – w tym okresie. Wykonawca musi wykazać co najmniej trzy realizacje podobne o wartości co najmniej 200 000,00 zł brutto każda, odpowiadające definicji z rozdziału XVII SWZ. Łącznie w ramach wykazywanych realizacji należy potwierdzić wykonanie scenografii lub trwałej zabudowy oraz dostawę i integrację urządzeń audio-wideo lub interaktywnych.</w:t>
      </w:r>
    </w:p>
    <w:p w14:paraId="5557A82E" w14:textId="77777777" w:rsidR="0017539A" w:rsidRDefault="00000000">
      <w:r w:rsidRPr="00D2698F">
        <w:rPr>
          <w:rFonts w:eastAsia="Times New Roman" w:cs="Times New Roman"/>
          <w:i/>
          <w:sz w:val="15"/>
        </w:rPr>
        <w:t>Dokument należy podpisać przez osobę/osoby uprawnione do reprezentowania Wykonawcy, w formie wymaganej w SWZ.</w:t>
      </w:r>
    </w:p>
    <w:sectPr w:rsidR="0017539A" w:rsidSect="00034616">
      <w:headerReference w:type="default" r:id="rId8"/>
      <w:footerReference w:type="default" r:id="rId9"/>
      <w:pgSz w:w="16838" w:h="11906" w:orient="landscape"/>
      <w:pgMar w:top="850" w:right="680" w:bottom="850" w:left="680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A0178A" w14:textId="77777777" w:rsidR="007F7562" w:rsidRPr="00D2698F" w:rsidRDefault="007F7562">
      <w:pPr>
        <w:spacing w:after="0"/>
      </w:pPr>
      <w:r w:rsidRPr="00D2698F">
        <w:separator/>
      </w:r>
    </w:p>
  </w:endnote>
  <w:endnote w:type="continuationSeparator" w:id="0">
    <w:p w14:paraId="40E01C0E" w14:textId="77777777" w:rsidR="007F7562" w:rsidRPr="00D2698F" w:rsidRDefault="007F7562">
      <w:pPr>
        <w:spacing w:after="0"/>
      </w:pPr>
      <w:r w:rsidRPr="00D2698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A9707" w14:textId="77777777" w:rsidR="0017539A" w:rsidRPr="00D2698F" w:rsidRDefault="00000000">
    <w:pPr>
      <w:pStyle w:val="Stopka"/>
      <w:jc w:val="center"/>
    </w:pPr>
    <w:r>
      <w:t xml:space="preserve">MT.2370.02.2026 | Załącznik nr 6 do SWZ | Strona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EDC652" w14:textId="77777777" w:rsidR="007F7562" w:rsidRPr="00D2698F" w:rsidRDefault="007F7562">
      <w:pPr>
        <w:spacing w:after="0"/>
      </w:pPr>
      <w:r w:rsidRPr="00D2698F">
        <w:separator/>
      </w:r>
    </w:p>
  </w:footnote>
  <w:footnote w:type="continuationSeparator" w:id="0">
    <w:p w14:paraId="1404F37C" w14:textId="77777777" w:rsidR="007F7562" w:rsidRPr="00D2698F" w:rsidRDefault="007F7562">
      <w:pPr>
        <w:spacing w:after="0"/>
      </w:pPr>
      <w:r w:rsidRPr="00D2698F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B4866" w14:textId="77777777" w:rsidR="0017539A" w:rsidRPr="00D2698F" w:rsidRDefault="00000000">
    <w:pPr>
      <w:pStyle w:val="Nagwek"/>
      <w:jc w:val="right"/>
    </w:pPr>
    <w:r w:rsidRPr="00D2698F">
      <w:rPr>
        <w:rFonts w:eastAsia="Times New Roman" w:cs="Times New Roman"/>
        <w:sz w:val="15"/>
      </w:rPr>
      <w:t>Załącznik nr 6 do SWZ</w:t>
    </w:r>
    <w:r w:rsidRPr="00D2698F">
      <w:rPr>
        <w:rFonts w:eastAsia="Times New Roman" w:cs="Times New Roman"/>
        <w:sz w:val="15"/>
      </w:rPr>
      <w:br/>
      <w:t>MT.2370.02.2026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68082805">
    <w:abstractNumId w:val="8"/>
  </w:num>
  <w:num w:numId="2" w16cid:durableId="1373731202">
    <w:abstractNumId w:val="6"/>
  </w:num>
  <w:num w:numId="3" w16cid:durableId="1907186359">
    <w:abstractNumId w:val="5"/>
  </w:num>
  <w:num w:numId="4" w16cid:durableId="1197161587">
    <w:abstractNumId w:val="4"/>
  </w:num>
  <w:num w:numId="5" w16cid:durableId="1385256323">
    <w:abstractNumId w:val="7"/>
  </w:num>
  <w:num w:numId="6" w16cid:durableId="1897155880">
    <w:abstractNumId w:val="3"/>
  </w:num>
  <w:num w:numId="7" w16cid:durableId="1072896466">
    <w:abstractNumId w:val="2"/>
  </w:num>
  <w:num w:numId="8" w16cid:durableId="468012109">
    <w:abstractNumId w:val="1"/>
  </w:num>
  <w:num w:numId="9" w16cid:durableId="9280765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7539A"/>
    <w:rsid w:val="0029639D"/>
    <w:rsid w:val="00326F90"/>
    <w:rsid w:val="003C3081"/>
    <w:rsid w:val="0052112D"/>
    <w:rsid w:val="00557AE9"/>
    <w:rsid w:val="007F7562"/>
    <w:rsid w:val="00944F00"/>
    <w:rsid w:val="00A06CB6"/>
    <w:rsid w:val="00AA1D8D"/>
    <w:rsid w:val="00B47730"/>
    <w:rsid w:val="00B775FF"/>
    <w:rsid w:val="00CB0664"/>
    <w:rsid w:val="00D2698F"/>
    <w:rsid w:val="00DA596D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EBC23D6"/>
  <w14:defaultImageDpi w14:val="300"/>
  <w15:docId w15:val="{7366DE1F-43E2-486F-81B9-8F8078A9B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pPr>
      <w:spacing w:after="40" w:line="240" w:lineRule="auto"/>
    </w:pPr>
    <w:rPr>
      <w:rFonts w:ascii="Times New Roman" w:hAnsi="Times New Roman"/>
      <w:sz w:val="18"/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rPr>
      <w:b/>
      <w:bCs/>
      <w:color w:val="4F81BD" w:themeColor="accent1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FormHeading">
    <w:name w:val="FormHeading"/>
    <w:pPr>
      <w:spacing w:before="100" w:after="60"/>
    </w:pPr>
    <w:rPr>
      <w:rFonts w:ascii="Times New Roman" w:hAnsi="Times New Roman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Komenda Miejska PSP Legnica</cp:lastModifiedBy>
  <cp:revision>6</cp:revision>
  <dcterms:created xsi:type="dcterms:W3CDTF">2026-08-26T08:20:00Z</dcterms:created>
  <dcterms:modified xsi:type="dcterms:W3CDTF">2026-08-27T08:12:00Z</dcterms:modified>
  <cp:category/>
</cp:coreProperties>
</file>